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1921421" name="019eef01-6f89-7538-8297-1e6d1ab7c3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202057" name="019eef01-6f89-7538-8297-1e6d1ab7c3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2558633" name="019eef06-c1c0-707a-9852-40f07148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525350" name="019eef06-c1c0-707a-9852-40f0714816d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2704884" name="019eef2d-1118-79c2-951e-8548824aee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88594" name="019eef2d-1118-79c2-951e-8548824aeec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9254176" name="019eef03-579f-7a85-8be0-3f33f4c4d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115257" name="019eef03-579f-7a85-8be0-3f33f4c4ddc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9828709" name="019eef19-f25b-7d4a-8dfc-2d245e1bc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844371" name="019eef19-f25b-7d4a-8dfc-2d245e1bcb4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8099960" name="019eef28-161e-7b7a-8dea-4d64cb327f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480400" name="019eef28-161e-7b7a-8dea-4d64cb327f7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8240282" name="019eef42-30bd-7f8f-b092-c8e584180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003699" name="019eef42-30bd-7f8f-b092-c8e5841802c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8316470" name="019eef04-882b-7c80-9e53-c873ba6929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862658" name="019eef04-882b-7c80-9e53-c873ba69298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2183709" name="019eef2b-df28-7f22-bf73-b8a434d6c0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805896" name="019eef2b-df28-7f22-bf73-b8a434d6c0c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4085525" name="019eef0f-4c01-75ce-8ffd-3ef1f0503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001815" name="019eef0f-4c01-75ce-8ffd-3ef1f050398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0575383" name="019eef18-1972-76cd-9a48-1f2cd295b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945155" name="019eef18-1972-76cd-9a48-1f2cd295b40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0417571" name="019eef40-09b3-7043-a1e8-c91e3826fc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84771" name="019eef40-09b3-7043-a1e8-c91e3826fc3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6030022" name="019eef41-5662-74b0-b4a9-682681bc45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009081" name="019eef41-5662-74b0-b4a9-682681bc45f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355912" name="019eef07-cac7-75e5-a83b-b70ffc35f1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878080" name="019eef07-cac7-75e5-a83b-b70ffc35f11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3116301" name="019eef2b-01cf-7043-8f96-3b7fff6a29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685582" name="019eef2b-01cf-7043-8f96-3b7fff6a29f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3074278" name="019eef16-d3a7-70f2-9010-c8cd56d635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897479" name="019eef16-d3a7-70f2-9010-c8cd56d635b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neu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3129125" name="019eef1c-1b51-7661-b8c0-3925f91223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931840" name="019eef1c-1b51-7661-b8c0-3925f912239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Ofen</w:t>
            </w:r>
          </w:p>
        </w:tc>
        <w:tc>
          <w:p>
            <w:pPr>
              <w:spacing w:before="0" w:after="0" w:line="240" w:lineRule="auto"/>
            </w:pPr>
            <w:r>
              <w:t>Asbestschnur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8221788" name="019eef29-a512-7312-9023-b3892d8e6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715114" name="019eef29-a512-7312-9023-b3892d8e695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6625393" name="019eef32-b739-782f-b406-7c9589d240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057421" name="019eef32-b739-782f-b406-7c9589d2406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p>
            <w:pPr>
              <w:spacing w:before="0" w:after="0" w:line="240" w:lineRule="auto"/>
            </w:pPr>
            <w:r>
              <w:t>Elektroofen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141477" name="019eef37-c715-7a50-a4f1-04d6a6ae38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560529" name="019eef37-c715-7a50-a4f1-04d6a6ae38c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/ Wand</w:t>
            </w:r>
          </w:p>
        </w:tc>
        <w:tc>
          <w:p>
            <w:pPr>
              <w:spacing w:before="0" w:after="0" w:line="240" w:lineRule="auto"/>
            </w:pPr>
            <w:r>
              <w:t>Boden / Wand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4884208" name="019eef3e-1653-723f-a0c4-1cd610c4c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238978" name="019eef3e-1653-723f-a0c4-1cd610c4c7f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KG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Rohr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7032414" name="019eef46-ba3c-7113-b916-1f678ba902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312143" name="019eef46-ba3c-7113-b916-1f678ba902d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Aussen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2066636" name="019eef48-dda0-7971-b241-9e59686a7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515106" name="019eef48-dda0-7971-b241-9e59686a7f5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Dachschindeln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4207333" name="019eef4d-9706-7f2d-bf69-4e79201661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083808" name="019eef4d-9706-7f2d-bf69-4e792016611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1004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